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7683593" name="019e4957-d984-70d8-a2c7-1edf93eaa2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90230" name="019e4957-d984-70d8-a2c7-1edf93eaa27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5410539" name="019e4960-0c73-7e40-b0a6-0d388c9a0c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5351877" name="019e4960-0c73-7e40-b0a6-0d388c9a0cd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9825185" name="019e4964-d3cc-79df-b6c0-ef743b5c01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443893" name="019e4964-d3cc-79df-b6c0-ef743b5c0152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2811387" name="019e4968-c7f0-7873-b4f1-ca4c996619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7212311" name="019e4968-c7f0-7873-b4f1-ca4c996619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2587962" name="019e496c-1e7e-7536-b6dd-620d389729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3126013" name="019e496c-1e7e-7536-b6dd-620d3897291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Fassde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27433688" name="019e4983-99d4-7afd-bb7c-7e025538148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780799" name="019e4983-99d4-7afd-bb7c-7e0255381481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5745820" name="019e4989-00c7-73cd-8aee-ee0967bb78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833762" name="019e4989-00c7-73cd-8aee-ee0967bb782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 / Treppenhaus </w:t>
            </w:r>
          </w:p>
          <w:p>
            <w:pPr>
              <w:spacing w:before="0" w:after="0" w:line="240" w:lineRule="auto"/>
            </w:pPr>
            <w:r>
              <w:t>EG / 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6089526" name="019e4960-ca27-72f2-a0ee-d92ba2504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0786732" name="019e4960-ca27-72f2-a0ee-d92ba25041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9688018" name="019e4965-5ee5-7f48-b246-6f13c286d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406574" name="019e4965-5ee5-7f48-b246-6f13c286dd68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Garderobe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3280545" name="019e4969-848a-71a0-946a-f214e68565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8629198" name="019e4969-848a-71a0-946a-f214e68565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2760445" name="019e496d-711e-7d7e-9933-05e7987146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194515" name="019e496d-711e-7d7e-9933-05e79871461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5553384" name="019e4964-4858-704c-a647-cf9c65d4b4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827056" name="019e4964-4858-704c-a647-cf9c65d4b49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Garderobe / Schulzimmer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3781716" name="019e4968-4b62-715f-be4e-352db4a584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635998" name="019e4968-4b62-715f-be4e-352db4a5849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3093032" name="019e4963-bdb4-7898-8821-f78f80bff6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153406" name="019e4963-bdb4-7898-8821-f78f80bff6a4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3976123" name="019e495f-4738-7813-bfe9-4bfb1042fd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8241292" name="019e495f-4738-7813-bfe9-4bfb1042fdb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Schulzimmer / Garderobe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5043700" name="019e496f-8a21-7ef8-be0f-8bf69d4ec8f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259176" name="019e496f-8a21-7ef8-be0f-8bf69d4ec8f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spezielle Anstrich-, Beschichtungsstoffe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5537791" name="019e4978-73ca-7f7c-9b3b-d0fa293838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590327" name="019e4978-73ca-7f7c-9b3b-d0fa2938385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4478878" name="019e497a-b683-7844-8ef5-ff1f785369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7727" name="019e497a-b683-7844-8ef5-ff1f785369d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9064236" name="019e497d-8421-70d3-beaa-cee4f6fcc9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984937" name="019e497d-8421-70d3-beaa-cee4f6fcc92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856677" name="019e497f-249d-754a-99de-a8b07cf13d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433021" name="019e497f-249d-754a-99de-a8b07cf13d7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3928459" name="019e4984-7f1f-7251-90ec-120f7b9a40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70130" name="019e4984-7f1f-7251-90ec-120f7b9a408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Scheune </w:t>
            </w:r>
          </w:p>
          <w:p>
            <w:pPr>
              <w:spacing w:before="0" w:after="0" w:line="240" w:lineRule="auto"/>
            </w:pPr>
            <w:r>
              <w:t>EG / 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6320571" name="019e4989-e13c-7934-b11d-0845c417fa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012929" name="019e4989-e13c-7934-b11d-0845c417fa4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+ Scheune  Dorfgasse 7, 8725 Ernetschwil</w:t>
          </w:r>
        </w:p>
        <w:p>
          <w:pPr>
            <w:spacing w:before="0" w:after="0"/>
          </w:pPr>
          <w:r>
            <w:t>932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